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1783079" name="019d4d25-a020-763f-8ddc-9b821efe41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555124" name="019d4d25-a020-763f-8ddc-9b821efe41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1715286" name="019d4d25-c1a7-7d61-8ea5-095052574c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3254902" name="019d4d25-c1a7-7d61-8ea5-095052574ca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1614099" name="019d4d35-b5bd-7be7-b6ba-b606789aea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1401650" name="019d4d35-b5bd-7be7-b6ba-b606789aeaf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8855576" name="019d4d35-ea8b-7c13-a5b3-378f6ec99b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633324" name="019d4d35-ea8b-7c13-a5b3-378f6ec99b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Brandschutztüre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9105035" name="019d4d36-8daf-75cc-89ef-1db02f16d6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6638075" name="019d4d36-8daf-75cc-89ef-1db02f16d6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5664167" name="019d4d36-d103-76bb-99d7-f61ab3c37f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557311" name="019d4d36-d103-76bb-99d7-f61ab3c37f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